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DFCF" w14:textId="5763CFEE" w:rsidR="00FD582A" w:rsidRPr="001F7848" w:rsidRDefault="008E0C13" w:rsidP="0005595C">
      <w:pPr>
        <w:pStyle w:val="Nadpis1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F7848">
        <w:rPr>
          <w:rFonts w:ascii="Times New Roman" w:hAnsi="Times New Roman" w:cs="Times New Roman"/>
          <w:sz w:val="24"/>
          <w:szCs w:val="24"/>
        </w:rPr>
        <w:t>SÚHLASY A VYHLÁSENIA ZÁKONNÉHO ZÁSTUPCU / PLNOLETÉHO ŽIAKA</w:t>
      </w:r>
    </w:p>
    <w:p w14:paraId="7505FC2F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Označte, kto podpisuje tento formulár:</w:t>
      </w:r>
    </w:p>
    <w:p w14:paraId="01A89E2D" w14:textId="77777777" w:rsidR="00FD582A" w:rsidRPr="001F7848" w:rsidRDefault="008E0C13" w:rsidP="0005595C">
      <w:pPr>
        <w:pStyle w:val="Zoznamsodrkami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Segoe UI Symbol" w:hAnsi="Segoe UI Symbol" w:cs="Segoe UI Symbol"/>
          <w:sz w:val="20"/>
          <w:szCs w:val="20"/>
        </w:rPr>
        <w:t>☐</w:t>
      </w:r>
      <w:r w:rsidRPr="001F7848">
        <w:rPr>
          <w:rFonts w:ascii="Times New Roman" w:hAnsi="Times New Roman" w:cs="Times New Roman"/>
          <w:sz w:val="20"/>
          <w:szCs w:val="20"/>
        </w:rPr>
        <w:t xml:space="preserve"> Podpisujem ako zákonný zástupca neplnoletého žiaka</w:t>
      </w:r>
    </w:p>
    <w:p w14:paraId="3CC8C4A4" w14:textId="77777777" w:rsidR="00FD582A" w:rsidRPr="001F7848" w:rsidRDefault="008E0C13" w:rsidP="0005595C">
      <w:pPr>
        <w:pStyle w:val="Zoznamsodrkami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Segoe UI Symbol" w:hAnsi="Segoe UI Symbol" w:cs="Segoe UI Symbol"/>
          <w:sz w:val="20"/>
          <w:szCs w:val="20"/>
        </w:rPr>
        <w:t>☐</w:t>
      </w:r>
      <w:r w:rsidRPr="001F7848">
        <w:rPr>
          <w:rFonts w:ascii="Times New Roman" w:hAnsi="Times New Roman" w:cs="Times New Roman"/>
          <w:sz w:val="20"/>
          <w:szCs w:val="20"/>
        </w:rPr>
        <w:t xml:space="preserve"> Podpisujem ako plnoletý žiak</w:t>
      </w:r>
    </w:p>
    <w:p w14:paraId="7D2CAC6E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Identifikačné údaje:</w:t>
      </w:r>
    </w:p>
    <w:p w14:paraId="35DFEFFF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Meno a priezvisko žiaka: ............................................................</w:t>
      </w:r>
    </w:p>
    <w:p w14:paraId="6B06E32C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Dátum narodenia žiaka: ............................ Trieda / škola: ............................</w:t>
      </w:r>
    </w:p>
    <w:p w14:paraId="02461183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Meno a priezvisko podpisujúcej osoby (ak iné ako žiak): ............................................................</w:t>
      </w:r>
    </w:p>
    <w:p w14:paraId="551A9240" w14:textId="6F8BFF1B" w:rsidR="00FD582A" w:rsidRPr="001F7848" w:rsidRDefault="008E0C13" w:rsidP="0005595C">
      <w:pPr>
        <w:pStyle w:val="Nadpis2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1. Súhlas s dychovou skúškou / testom na drogy</w:t>
      </w:r>
    </w:p>
    <w:p w14:paraId="77697BEA" w14:textId="77777777" w:rsidR="00FD582A" w:rsidRPr="001F7848" w:rsidRDefault="008E0C13" w:rsidP="0005595C">
      <w:pPr>
        <w:pStyle w:val="Odsekzoznamu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Ako zákonný zástupca súhlasím s tým, aby môj syn / dcéra bol(a) v rámci prevencie alebo pri podozrení z užitia nepovolených návykových látok v školskom internáte (ŠI) podrobený(á) dychovej skúške (príp. orientačnému testu na drogy) službukonajúcim vychovávateľom v súlade so Školským poriadkom ŠI pri SŠŠ v Trenčíne.</w:t>
      </w:r>
    </w:p>
    <w:p w14:paraId="026BB55C" w14:textId="77777777" w:rsidR="0005595C" w:rsidRPr="001F7848" w:rsidRDefault="0005595C" w:rsidP="0005595C">
      <w:pPr>
        <w:pStyle w:val="Odsekzoznamu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9D3A2F" w14:textId="1B00D244" w:rsidR="0005595C" w:rsidRPr="001F7848" w:rsidRDefault="008E0C13" w:rsidP="0005595C">
      <w:pPr>
        <w:pStyle w:val="Odsekzoznamu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 xml:space="preserve">Ako plnoletý žiak súhlasím s tým, aby som bol(a) v rámci prevencie alebo pri podozrení z užitia nepovolených návykových látok v školskom internáte (ŠI) podrobený(á) dychovej skúške (príp. orientačnému testu na drogy) službukonajúcim vychovávateľom v súlade so Školským poriadkom ŠI pri SŠŠ v Trenčíne. </w:t>
      </w:r>
    </w:p>
    <w:p w14:paraId="01283208" w14:textId="1A7ECEE0" w:rsidR="00F14463" w:rsidRPr="001F7848" w:rsidRDefault="006E2E06" w:rsidP="0005595C">
      <w:pPr>
        <w:spacing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Pri odmietnutí dychovej skúšky alebo orientačného testu sa postupuje podľa Školského poriadku ŠI.</w:t>
      </w:r>
    </w:p>
    <w:p w14:paraId="7E1409B6" w14:textId="77777777" w:rsidR="00FD582A" w:rsidRPr="001F7848" w:rsidRDefault="008E0C13" w:rsidP="0005595C">
      <w:pPr>
        <w:spacing w:line="240" w:lineRule="auto"/>
        <w:ind w:firstLine="360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Dátum: ...................................</w:t>
      </w:r>
    </w:p>
    <w:p w14:paraId="61C57CC8" w14:textId="25F8FD16" w:rsidR="00FD582A" w:rsidRPr="001F7848" w:rsidRDefault="008E0C13" w:rsidP="0005595C">
      <w:pPr>
        <w:spacing w:line="240" w:lineRule="auto"/>
        <w:ind w:firstLine="360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Podpis zákonného zástupcu / plnoletého žiaka: ...................................</w:t>
      </w:r>
    </w:p>
    <w:p w14:paraId="7050FF29" w14:textId="77777777" w:rsidR="00FD582A" w:rsidRPr="001F7848" w:rsidRDefault="008E0C13" w:rsidP="0005595C">
      <w:pPr>
        <w:pStyle w:val="Nadpis2"/>
        <w:spacing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2. Súhlas so spracúvaním osobných údajov</w:t>
      </w:r>
    </w:p>
    <w:p w14:paraId="05445A12" w14:textId="36637DA0" w:rsidR="00FD582A" w:rsidRPr="001F7848" w:rsidRDefault="008E0C13" w:rsidP="0005595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V zmysle zákona NR SR č. 18/2018 Z. z. o ochrane osobných údajov a o zmene a doplnení niektorých zákonov. Ja, ako vyššie uvedený zákonný zástupca žiaka / plnoletý žiak, súhlasím:</w:t>
      </w:r>
    </w:p>
    <w:p w14:paraId="2A40244E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so spracúvaním fotografie, mena a priezviska žiaka za účelom vedenia preukazu ubytovaného žiaka v školskom internáte ako súčasti SŠŠ v Trenčíne.</w:t>
      </w:r>
    </w:p>
    <w:p w14:paraId="79BD8DEA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Segoe UI Symbol" w:hAnsi="Segoe UI Symbol" w:cs="Segoe UI Symbol"/>
          <w:sz w:val="20"/>
          <w:szCs w:val="20"/>
        </w:rPr>
        <w:t>☐</w:t>
      </w:r>
      <w:r w:rsidRPr="001F7848">
        <w:rPr>
          <w:rFonts w:ascii="Times New Roman" w:hAnsi="Times New Roman" w:cs="Times New Roman"/>
          <w:sz w:val="20"/>
          <w:szCs w:val="20"/>
        </w:rPr>
        <w:t xml:space="preserve"> ÁNO     </w:t>
      </w:r>
      <w:r w:rsidRPr="001F7848">
        <w:rPr>
          <w:rFonts w:ascii="Segoe UI Symbol" w:hAnsi="Segoe UI Symbol" w:cs="Segoe UI Symbol"/>
          <w:sz w:val="20"/>
          <w:szCs w:val="20"/>
        </w:rPr>
        <w:t>☐</w:t>
      </w:r>
      <w:r w:rsidRPr="001F7848">
        <w:rPr>
          <w:rFonts w:ascii="Times New Roman" w:hAnsi="Times New Roman" w:cs="Times New Roman"/>
          <w:sz w:val="20"/>
          <w:szCs w:val="20"/>
        </w:rPr>
        <w:t xml:space="preserve"> NIE</w:t>
      </w:r>
    </w:p>
    <w:p w14:paraId="77FA3215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so zverejnením fotografie, mena a priezviska žiaka na webovom sídle školy a na facebookovej stránke školy za účelom prezentácie činnosti školy a jej súčastí.</w:t>
      </w:r>
    </w:p>
    <w:p w14:paraId="54603502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Segoe UI Symbol" w:hAnsi="Segoe UI Symbol" w:cs="Segoe UI Symbol"/>
          <w:sz w:val="20"/>
          <w:szCs w:val="20"/>
        </w:rPr>
        <w:t>☐</w:t>
      </w:r>
      <w:r w:rsidRPr="001F7848">
        <w:rPr>
          <w:rFonts w:ascii="Times New Roman" w:hAnsi="Times New Roman" w:cs="Times New Roman"/>
          <w:sz w:val="20"/>
          <w:szCs w:val="20"/>
        </w:rPr>
        <w:t xml:space="preserve"> ÁNO     </w:t>
      </w:r>
      <w:r w:rsidRPr="001F7848">
        <w:rPr>
          <w:rFonts w:ascii="Segoe UI Symbol" w:hAnsi="Segoe UI Symbol" w:cs="Segoe UI Symbol"/>
          <w:sz w:val="20"/>
          <w:szCs w:val="20"/>
        </w:rPr>
        <w:t>☐</w:t>
      </w:r>
      <w:r w:rsidRPr="001F7848">
        <w:rPr>
          <w:rFonts w:ascii="Times New Roman" w:hAnsi="Times New Roman" w:cs="Times New Roman"/>
          <w:sz w:val="20"/>
          <w:szCs w:val="20"/>
        </w:rPr>
        <w:t xml:space="preserve"> NIE</w:t>
      </w:r>
    </w:p>
    <w:p w14:paraId="09DE5E6E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so zverejnením fotografie, mena a priezviska žiaka na nástenkách školy a jej súčastí, v internátnom časopise, prípadne v odbornej literatúre za účelom prezentácie školy a jej súčastí.</w:t>
      </w:r>
    </w:p>
    <w:p w14:paraId="32D94720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Segoe UI Symbol" w:hAnsi="Segoe UI Symbol" w:cs="Segoe UI Symbol"/>
          <w:sz w:val="20"/>
          <w:szCs w:val="20"/>
        </w:rPr>
        <w:t>☐</w:t>
      </w:r>
      <w:r w:rsidRPr="001F7848">
        <w:rPr>
          <w:rFonts w:ascii="Times New Roman" w:hAnsi="Times New Roman" w:cs="Times New Roman"/>
          <w:sz w:val="20"/>
          <w:szCs w:val="20"/>
        </w:rPr>
        <w:t xml:space="preserve"> ÁNO     </w:t>
      </w:r>
      <w:r w:rsidRPr="001F7848">
        <w:rPr>
          <w:rFonts w:ascii="Segoe UI Symbol" w:hAnsi="Segoe UI Symbol" w:cs="Segoe UI Symbol"/>
          <w:sz w:val="20"/>
          <w:szCs w:val="20"/>
        </w:rPr>
        <w:t>☐</w:t>
      </w:r>
      <w:r w:rsidRPr="001F7848">
        <w:rPr>
          <w:rFonts w:ascii="Times New Roman" w:hAnsi="Times New Roman" w:cs="Times New Roman"/>
          <w:sz w:val="20"/>
          <w:szCs w:val="20"/>
        </w:rPr>
        <w:t xml:space="preserve"> NIE</w:t>
      </w:r>
    </w:p>
    <w:p w14:paraId="548A740F" w14:textId="77777777" w:rsidR="00FD582A" w:rsidRPr="001F7848" w:rsidRDefault="008E0C13" w:rsidP="0005595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Môj súhlas je dobrovoľný a trvá počas umiestnenia žiaka v školskom internáte.</w:t>
      </w:r>
    </w:p>
    <w:p w14:paraId="5E9350B1" w14:textId="77777777" w:rsidR="00FD582A" w:rsidRPr="001F7848" w:rsidRDefault="008E0C13" w:rsidP="0005595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Dotknutá osoba má právo kedykoľvek odvolať súhlas so spracúvaním osobných údajov; odvolanie súhlasu nemá vplyv na zákonnosť spracúvania pred jeho odvolaním. Súhlas možno odvolať rovnakým spôsobom, akým bol udelený.</w:t>
      </w:r>
    </w:p>
    <w:p w14:paraId="548B900F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Dátum: ...................................</w:t>
      </w:r>
    </w:p>
    <w:p w14:paraId="09226FA9" w14:textId="36AE2E2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Podpis zákonného zástupcu / plnoletého žiaka: ............................................................</w:t>
      </w:r>
    </w:p>
    <w:p w14:paraId="09226291" w14:textId="77777777" w:rsidR="00FD582A" w:rsidRPr="001F7848" w:rsidRDefault="008E0C13" w:rsidP="0005595C">
      <w:pPr>
        <w:pStyle w:val="Nadpis2"/>
        <w:spacing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3. Vyhlásenie k využitiu ubytovacích priestorov počas neprítomnosti žiaka (prenájom)</w:t>
      </w:r>
    </w:p>
    <w:p w14:paraId="072C02B0" w14:textId="21B1B309" w:rsidR="00FD582A" w:rsidRPr="001F7848" w:rsidRDefault="008E0C13" w:rsidP="0005595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Súhlasím, že počas neprítomnosti žiakov v školskom internáte môže byť ubytovací priestor žiaka využitý na prenájom iným osobám podľa záujmu a dopytu. Táto činnosť nijako neovplyvní celkový ubytovací štandard žiaka. V čase nástupu budú priestory upratané, nepoškodené a pripravené na ďalšie ubytovanie.</w:t>
      </w:r>
    </w:p>
    <w:p w14:paraId="3E6FBB48" w14:textId="77777777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Dátum: ...................................</w:t>
      </w:r>
    </w:p>
    <w:p w14:paraId="5F708C7A" w14:textId="532D6B14" w:rsidR="00FD582A" w:rsidRPr="001F7848" w:rsidRDefault="008E0C13" w:rsidP="0005595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F7848">
        <w:rPr>
          <w:rFonts w:ascii="Times New Roman" w:hAnsi="Times New Roman" w:cs="Times New Roman"/>
          <w:sz w:val="20"/>
          <w:szCs w:val="20"/>
        </w:rPr>
        <w:t>Podpis zákonného zástupcu / plnoletého žiaka: ............................................................</w:t>
      </w:r>
    </w:p>
    <w:sectPr w:rsidR="00FD582A" w:rsidRPr="001F7848" w:rsidSect="001F7848">
      <w:pgSz w:w="12240" w:h="15840"/>
      <w:pgMar w:top="284" w:right="1418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9436FB"/>
    <w:multiLevelType w:val="hybridMultilevel"/>
    <w:tmpl w:val="62D4B96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159030">
    <w:abstractNumId w:val="8"/>
  </w:num>
  <w:num w:numId="2" w16cid:durableId="2022776205">
    <w:abstractNumId w:val="6"/>
  </w:num>
  <w:num w:numId="3" w16cid:durableId="1382678990">
    <w:abstractNumId w:val="5"/>
  </w:num>
  <w:num w:numId="4" w16cid:durableId="952975761">
    <w:abstractNumId w:val="4"/>
  </w:num>
  <w:num w:numId="5" w16cid:durableId="1923026691">
    <w:abstractNumId w:val="7"/>
  </w:num>
  <w:num w:numId="6" w16cid:durableId="1343241358">
    <w:abstractNumId w:val="3"/>
  </w:num>
  <w:num w:numId="7" w16cid:durableId="1308363282">
    <w:abstractNumId w:val="2"/>
  </w:num>
  <w:num w:numId="8" w16cid:durableId="719522335">
    <w:abstractNumId w:val="1"/>
  </w:num>
  <w:num w:numId="9" w16cid:durableId="980117407">
    <w:abstractNumId w:val="0"/>
  </w:num>
  <w:num w:numId="10" w16cid:durableId="212765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595C"/>
    <w:rsid w:val="0006063C"/>
    <w:rsid w:val="000A2CB4"/>
    <w:rsid w:val="000C35F9"/>
    <w:rsid w:val="0015074B"/>
    <w:rsid w:val="001F7848"/>
    <w:rsid w:val="0029639D"/>
    <w:rsid w:val="002A6396"/>
    <w:rsid w:val="002B0919"/>
    <w:rsid w:val="00310AF4"/>
    <w:rsid w:val="00326F90"/>
    <w:rsid w:val="00483559"/>
    <w:rsid w:val="005325A8"/>
    <w:rsid w:val="006A265D"/>
    <w:rsid w:val="008A1808"/>
    <w:rsid w:val="008E0C13"/>
    <w:rsid w:val="00AA1D8D"/>
    <w:rsid w:val="00AC49F5"/>
    <w:rsid w:val="00B47730"/>
    <w:rsid w:val="00BD58ED"/>
    <w:rsid w:val="00CB0664"/>
    <w:rsid w:val="00E224CD"/>
    <w:rsid w:val="00EF2A72"/>
    <w:rsid w:val="00F14463"/>
    <w:rsid w:val="00F26E3F"/>
    <w:rsid w:val="00FC693F"/>
    <w:rsid w:val="00FC74EF"/>
    <w:rsid w:val="00FD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D7885"/>
  <w14:defaultImageDpi w14:val="300"/>
  <w15:docId w15:val="{A6B37072-EA06-43CD-9D61-D0F95261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rPr>
      <w:rFonts w:ascii="Calibri" w:eastAsia="Calibri" w:hAnsi="Calibri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spacing w:after="120"/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spacing w:after="120"/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Beáta Michalcová</cp:lastModifiedBy>
  <cp:revision>2</cp:revision>
  <cp:lastPrinted>2026-04-08T13:53:00Z</cp:lastPrinted>
  <dcterms:created xsi:type="dcterms:W3CDTF">2026-04-08T15:07:00Z</dcterms:created>
  <dcterms:modified xsi:type="dcterms:W3CDTF">2026-04-08T15:07:00Z</dcterms:modified>
  <cp:category/>
</cp:coreProperties>
</file>